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shd w:val="clear" w:color="auto" w:fill="auto"/>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shd w:val="clear" w:color="auto" w:fill="auto"/>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shd w:val="clear" w:color="auto" w:fill="auto"/>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shd w:val="clear" w:color="auto" w:fill="auto"/>
          </w:tcPr>
          <w:p w14:paraId="2439F434" w14:textId="1EDD593B" w:rsidR="000D63C5" w:rsidRPr="008B5E83" w:rsidRDefault="000D63C5" w:rsidP="00491774">
            <w:pPr>
              <w:pStyle w:val="BasistekstEmtio"/>
              <w:rPr>
                <w:rFonts w:cs="Arial"/>
                <w:szCs w:val="19"/>
              </w:rPr>
            </w:pPr>
          </w:p>
        </w:tc>
      </w:tr>
      <w:tr w:rsidR="000D63C5" w:rsidRPr="008B5E83" w14:paraId="5E28480B" w14:textId="77777777" w:rsidTr="00491774">
        <w:tc>
          <w:tcPr>
            <w:tcW w:w="3233" w:type="dxa"/>
            <w:shd w:val="clear" w:color="auto" w:fill="auto"/>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shd w:val="clear" w:color="auto" w:fill="auto"/>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shd w:val="clear" w:color="auto" w:fill="auto"/>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B2196BE" w14:textId="77777777" w:rsidR="000D63C5" w:rsidRPr="008B5E83" w:rsidRDefault="000D63C5" w:rsidP="00491774">
            <w:pPr>
              <w:pStyle w:val="BasistekstEmtio"/>
              <w:rPr>
                <w:rFonts w:cs="Arial"/>
                <w:szCs w:val="19"/>
              </w:rPr>
            </w:pPr>
          </w:p>
        </w:tc>
      </w:tr>
      <w:tr w:rsidR="000D63C5" w:rsidRPr="008B5E83" w14:paraId="5EA65200" w14:textId="77777777" w:rsidTr="00491774">
        <w:tc>
          <w:tcPr>
            <w:tcW w:w="3233" w:type="dxa"/>
            <w:shd w:val="clear" w:color="auto" w:fill="auto"/>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shd w:val="clear" w:color="auto" w:fill="auto"/>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shd w:val="clear" w:color="auto" w:fill="auto"/>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shd w:val="clear" w:color="auto" w:fill="auto"/>
          </w:tcPr>
          <w:p w14:paraId="4AFDBB1A" w14:textId="2CB4E66E" w:rsidR="000D63C5" w:rsidRPr="008B5E83" w:rsidRDefault="000D63C5" w:rsidP="00491774">
            <w:pPr>
              <w:pStyle w:val="BasistekstEmtio"/>
              <w:rPr>
                <w:rFonts w:cs="Arial"/>
                <w:szCs w:val="19"/>
              </w:rPr>
            </w:pPr>
          </w:p>
        </w:tc>
      </w:tr>
      <w:tr w:rsidR="000D63C5" w:rsidRPr="008B5E83" w14:paraId="7211F51B" w14:textId="77777777" w:rsidTr="00491774">
        <w:tc>
          <w:tcPr>
            <w:tcW w:w="3233" w:type="dxa"/>
            <w:shd w:val="clear" w:color="auto" w:fill="auto"/>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shd w:val="clear" w:color="auto" w:fill="auto"/>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shd w:val="clear" w:color="auto" w:fill="auto"/>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shd w:val="clear" w:color="auto" w:fill="auto"/>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shd w:val="clear" w:color="auto" w:fill="auto"/>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shd w:val="clear" w:color="auto" w:fill="auto"/>
          </w:tcPr>
          <w:p w14:paraId="22650D05" w14:textId="77777777" w:rsidR="000D63C5" w:rsidRPr="008B5E83" w:rsidRDefault="000D63C5" w:rsidP="00491774">
            <w:pPr>
              <w:pStyle w:val="BasistekstEmtio"/>
              <w:rPr>
                <w:rFonts w:cs="Arial"/>
                <w:szCs w:val="19"/>
              </w:rPr>
            </w:pPr>
          </w:p>
        </w:tc>
      </w:tr>
      <w:tr w:rsidR="000D63C5" w:rsidRPr="008B5E83" w14:paraId="6F8C71FC" w14:textId="77777777" w:rsidTr="00491774">
        <w:tc>
          <w:tcPr>
            <w:tcW w:w="3233" w:type="dxa"/>
            <w:shd w:val="clear" w:color="auto" w:fill="auto"/>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shd w:val="clear" w:color="auto" w:fill="auto"/>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shd w:val="clear" w:color="auto" w:fill="auto"/>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shd w:val="clear" w:color="auto" w:fill="auto"/>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shd w:val="clear" w:color="auto" w:fill="auto"/>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shd w:val="clear" w:color="auto" w:fill="auto"/>
          </w:tcPr>
          <w:p w14:paraId="5FA58F9B" w14:textId="77777777" w:rsidR="000D63C5" w:rsidRPr="008B5E83" w:rsidRDefault="000D63C5" w:rsidP="00491774">
            <w:pPr>
              <w:pStyle w:val="BasistekstEmtio"/>
              <w:rPr>
                <w:rFonts w:cs="Arial"/>
                <w:szCs w:val="19"/>
              </w:rPr>
            </w:pPr>
          </w:p>
        </w:tc>
      </w:tr>
      <w:tr w:rsidR="000D63C5" w:rsidRPr="008B5E83" w14:paraId="20B2A943" w14:textId="77777777" w:rsidTr="00491774">
        <w:tc>
          <w:tcPr>
            <w:tcW w:w="3233" w:type="dxa"/>
            <w:shd w:val="clear" w:color="auto" w:fill="auto"/>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shd w:val="clear" w:color="auto" w:fill="auto"/>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shd w:val="clear" w:color="auto" w:fill="auto"/>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shd w:val="clear" w:color="auto" w:fill="auto"/>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1A57AC86"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E662BC"/>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5879" w14:textId="77777777" w:rsidR="002E371B" w:rsidRPr="003F3547" w:rsidRDefault="002E371B" w:rsidP="003F3547">
      <w:pPr>
        <w:pStyle w:val="Voettekst"/>
      </w:pPr>
    </w:p>
    <w:p w14:paraId="58CCEE66" w14:textId="77777777" w:rsidR="002E371B" w:rsidRDefault="002E371B" w:rsidP="00E662BC"/>
  </w:endnote>
  <w:endnote w:type="continuationSeparator" w:id="0">
    <w:p w14:paraId="3C23CBEB" w14:textId="77777777" w:rsidR="002E371B" w:rsidRPr="003F3547" w:rsidRDefault="002E371B" w:rsidP="003F3547">
      <w:pPr>
        <w:pStyle w:val="Voettekst"/>
      </w:pPr>
    </w:p>
    <w:p w14:paraId="4452CFFC" w14:textId="77777777" w:rsidR="002E371B" w:rsidRDefault="002E371B" w:rsidP="00E662BC"/>
  </w:endnote>
  <w:endnote w:type="continuationNotice" w:id="1">
    <w:p w14:paraId="7F11B14D" w14:textId="77777777" w:rsidR="00087911" w:rsidRDefault="000879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491E" w14:textId="77777777" w:rsidR="009E34BE"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9E34BE" w:rsidRDefault="009E34BE" w:rsidP="00A741E7">
    <w:pPr>
      <w:pStyle w:val="Voettekst"/>
    </w:pPr>
  </w:p>
  <w:p w14:paraId="34850EE7" w14:textId="77777777" w:rsidR="009E34BE" w:rsidRDefault="009E34BE" w:rsidP="00E662BC"/>
  <w:p w14:paraId="6F9978B3" w14:textId="77777777" w:rsidR="009E34BE" w:rsidRDefault="009E34BE" w:rsidP="00E662BC"/>
  <w:p w14:paraId="6DB8617D" w14:textId="77777777" w:rsidR="009E34BE" w:rsidRDefault="009E34BE" w:rsidP="00E662BC"/>
  <w:p w14:paraId="5580D8FE" w14:textId="77777777" w:rsidR="009E34BE" w:rsidRDefault="009E34BE" w:rsidP="00E662BC"/>
  <w:p w14:paraId="4B11675B" w14:textId="77777777" w:rsidR="009E34BE" w:rsidRDefault="009E34BE" w:rsidP="00E662BC"/>
  <w:p w14:paraId="75B6FB27" w14:textId="77777777" w:rsidR="009E34BE" w:rsidRDefault="009E34BE" w:rsidP="00E662BC"/>
  <w:p w14:paraId="07CDF2FE" w14:textId="77777777" w:rsidR="009E34BE" w:rsidRDefault="009E34BE" w:rsidP="00E662BC"/>
  <w:p w14:paraId="02EFBC70" w14:textId="77777777" w:rsidR="009E34BE" w:rsidRDefault="009E34BE" w:rsidP="00E662BC"/>
  <w:p w14:paraId="421CD713" w14:textId="77777777" w:rsidR="009E34BE" w:rsidRDefault="009E34BE" w:rsidP="00E662BC"/>
  <w:p w14:paraId="6773CB32" w14:textId="77777777" w:rsidR="009E34BE" w:rsidRDefault="009E34BE" w:rsidP="00E662BC"/>
  <w:p w14:paraId="60471F18" w14:textId="77777777" w:rsidR="009E34BE" w:rsidRDefault="009E34BE" w:rsidP="00E662BC"/>
  <w:p w14:paraId="2380C512" w14:textId="77777777" w:rsidR="009E34BE" w:rsidRDefault="009E34BE" w:rsidP="00E662BC"/>
  <w:p w14:paraId="1E1505DA" w14:textId="77777777" w:rsidR="009E34BE" w:rsidRDefault="009E34BE" w:rsidP="00E662BC"/>
  <w:p w14:paraId="278E4C85" w14:textId="77777777" w:rsidR="009E34BE" w:rsidRDefault="009E34BE" w:rsidP="00E662BC"/>
  <w:p w14:paraId="191A595E" w14:textId="77777777" w:rsidR="009E34BE" w:rsidRDefault="009E34BE" w:rsidP="00E662BC"/>
  <w:p w14:paraId="22E336D4" w14:textId="77777777" w:rsidR="009E34BE" w:rsidRDefault="009E34BE" w:rsidP="00E662BC"/>
  <w:p w14:paraId="01BB2807" w14:textId="77777777" w:rsidR="009E34BE" w:rsidRDefault="009E34BE" w:rsidP="00E662BC"/>
  <w:p w14:paraId="03FB5330" w14:textId="77777777" w:rsidR="009E34BE" w:rsidRDefault="009E34BE" w:rsidP="00E662BC"/>
  <w:p w14:paraId="5BB30638" w14:textId="77777777" w:rsidR="009E34BE" w:rsidRDefault="009E34BE" w:rsidP="00E662BC"/>
  <w:p w14:paraId="7E028280" w14:textId="77777777" w:rsidR="009E34BE" w:rsidRDefault="009E34BE" w:rsidP="00E662BC"/>
  <w:p w14:paraId="41555632" w14:textId="77777777" w:rsidR="009E34BE" w:rsidRDefault="009E34BE" w:rsidP="00E662BC"/>
  <w:p w14:paraId="01D89303" w14:textId="77777777" w:rsidR="009E34BE" w:rsidRDefault="009E34BE" w:rsidP="00E662BC"/>
  <w:p w14:paraId="6C8C7B35" w14:textId="77777777" w:rsidR="009E34BE" w:rsidRDefault="009E34BE" w:rsidP="00E662BC"/>
  <w:p w14:paraId="645F8508" w14:textId="77777777" w:rsidR="009E34BE" w:rsidRDefault="009E34BE" w:rsidP="00E662BC"/>
  <w:p w14:paraId="3F7F8083" w14:textId="77777777" w:rsidR="009E34BE" w:rsidRDefault="009E34BE" w:rsidP="00E662BC"/>
  <w:p w14:paraId="1971FE0E" w14:textId="77777777" w:rsidR="009E34BE" w:rsidRDefault="009E34BE" w:rsidP="00E662BC"/>
  <w:p w14:paraId="452C181B" w14:textId="77777777" w:rsidR="009E34BE" w:rsidRDefault="009E34BE" w:rsidP="00E662BC"/>
  <w:p w14:paraId="47A5A66A" w14:textId="77777777" w:rsidR="009E34BE" w:rsidRDefault="009E34BE" w:rsidP="00E662BC"/>
  <w:p w14:paraId="38EE0BD9" w14:textId="77777777" w:rsidR="009E34BE" w:rsidRDefault="009E34BE" w:rsidP="00E662BC"/>
  <w:p w14:paraId="1F49476B" w14:textId="77777777" w:rsidR="009E34BE" w:rsidRDefault="009E34BE" w:rsidP="00E662BC"/>
  <w:p w14:paraId="5945A791" w14:textId="77777777" w:rsidR="009E34BE" w:rsidRDefault="009E34BE" w:rsidP="00E662BC"/>
  <w:p w14:paraId="603A3B64" w14:textId="77777777" w:rsidR="009E34BE" w:rsidRDefault="009E34BE" w:rsidP="00E662BC"/>
  <w:p w14:paraId="350563BD" w14:textId="77777777" w:rsidR="009E34BE" w:rsidRDefault="009E34BE" w:rsidP="00E662BC"/>
  <w:p w14:paraId="2AD01F88" w14:textId="77777777" w:rsidR="009E34BE" w:rsidRDefault="009E34BE" w:rsidP="00E662BC"/>
  <w:p w14:paraId="0D565E08" w14:textId="77777777" w:rsidR="009E34BE" w:rsidRDefault="009E34BE" w:rsidP="00E662BC"/>
  <w:p w14:paraId="4562002B" w14:textId="77777777" w:rsidR="009E34BE" w:rsidRDefault="009E34BE" w:rsidP="00E662BC"/>
  <w:p w14:paraId="5BAD525A" w14:textId="77777777" w:rsidR="009E34BE" w:rsidRDefault="009E34BE" w:rsidP="00E662BC"/>
  <w:p w14:paraId="233D33A5" w14:textId="77777777" w:rsidR="009E34BE" w:rsidRDefault="009E34BE" w:rsidP="00E662BC"/>
  <w:p w14:paraId="7DF2F876" w14:textId="77777777" w:rsidR="009E34BE" w:rsidRDefault="009E34BE" w:rsidP="00E662BC"/>
  <w:p w14:paraId="6D32B78F" w14:textId="77777777" w:rsidR="009E34BE" w:rsidRDefault="009E34BE" w:rsidP="00E662BC"/>
  <w:p w14:paraId="4DB8C9FB" w14:textId="77777777" w:rsidR="009E34BE" w:rsidRDefault="009E34BE" w:rsidP="00E662BC"/>
  <w:p w14:paraId="452984B7" w14:textId="77777777" w:rsidR="009E34BE" w:rsidRDefault="009E34BE" w:rsidP="00E662BC"/>
  <w:p w14:paraId="64D534D9" w14:textId="77777777" w:rsidR="009E34BE" w:rsidRDefault="009E34BE" w:rsidP="00E662BC"/>
  <w:p w14:paraId="625956E6" w14:textId="77777777" w:rsidR="009E34BE" w:rsidRDefault="009E34BE" w:rsidP="00E662BC"/>
  <w:p w14:paraId="1867AF3E" w14:textId="77777777" w:rsidR="009E34BE" w:rsidRDefault="009E34BE" w:rsidP="00E662BC"/>
  <w:p w14:paraId="5CBA9066" w14:textId="77777777" w:rsidR="009E34BE" w:rsidRDefault="009E34BE" w:rsidP="00E662BC"/>
  <w:p w14:paraId="7C427FB4" w14:textId="77777777" w:rsidR="009E34BE" w:rsidRDefault="009E34BE" w:rsidP="00E662BC"/>
  <w:p w14:paraId="1E2A16C0" w14:textId="77777777" w:rsidR="009E34BE" w:rsidRDefault="009E34BE" w:rsidP="00E662BC"/>
  <w:p w14:paraId="4FB78F0D" w14:textId="77777777" w:rsidR="009E34BE" w:rsidRDefault="009E34BE" w:rsidP="00E662BC"/>
  <w:p w14:paraId="4FF7D49E" w14:textId="77777777" w:rsidR="009E34BE" w:rsidRDefault="009E34BE" w:rsidP="00E662BC"/>
  <w:p w14:paraId="71A484A4" w14:textId="77777777" w:rsidR="009E34BE" w:rsidRDefault="009E34BE" w:rsidP="00E662BC"/>
  <w:p w14:paraId="4F818036" w14:textId="77777777" w:rsidR="009E34BE" w:rsidRDefault="009E34BE" w:rsidP="00E662BC"/>
  <w:p w14:paraId="3620828A" w14:textId="77777777" w:rsidR="009E34BE" w:rsidRDefault="009E34BE" w:rsidP="00E662BC"/>
  <w:p w14:paraId="183CC9B1" w14:textId="77777777" w:rsidR="009E34BE" w:rsidRDefault="009E34BE" w:rsidP="00E662BC"/>
  <w:p w14:paraId="6F1251CE" w14:textId="77777777" w:rsidR="009E34BE" w:rsidRDefault="009E34BE" w:rsidP="00E662BC"/>
  <w:p w14:paraId="2CD9491E" w14:textId="77777777" w:rsidR="009E34BE" w:rsidRDefault="009E34BE" w:rsidP="00E662BC"/>
  <w:p w14:paraId="26D6D25A" w14:textId="77777777" w:rsidR="009E34BE" w:rsidRDefault="009E34BE" w:rsidP="00E662BC"/>
  <w:p w14:paraId="1A5080FE" w14:textId="77777777" w:rsidR="009E34BE" w:rsidRDefault="009E34BE" w:rsidP="00E662BC"/>
  <w:p w14:paraId="1D714FE4" w14:textId="77777777" w:rsidR="009E34BE" w:rsidRDefault="009E34BE" w:rsidP="00E662BC"/>
  <w:p w14:paraId="1F129979" w14:textId="77777777" w:rsidR="009E34BE" w:rsidRDefault="009E34BE" w:rsidP="00E662BC"/>
  <w:p w14:paraId="279680EA" w14:textId="77777777" w:rsidR="009E34BE" w:rsidRDefault="009E34BE" w:rsidP="00E662BC"/>
  <w:p w14:paraId="53DC4F33" w14:textId="77777777" w:rsidR="009E34BE" w:rsidRDefault="009E34BE" w:rsidP="00E662BC"/>
  <w:p w14:paraId="45D7283A" w14:textId="77777777" w:rsidR="009E34BE" w:rsidRDefault="009E34BE" w:rsidP="00E662BC"/>
  <w:p w14:paraId="6A2F0499" w14:textId="77777777" w:rsidR="009E34BE" w:rsidRDefault="009E34BE" w:rsidP="00E662BC"/>
  <w:p w14:paraId="28D03F05" w14:textId="77777777" w:rsidR="009E34BE" w:rsidRDefault="009E34BE" w:rsidP="00E662BC"/>
  <w:p w14:paraId="580E69B3" w14:textId="77777777" w:rsidR="009E34BE" w:rsidRDefault="009E34BE" w:rsidP="00E662BC"/>
  <w:p w14:paraId="3BF9CB6C" w14:textId="77777777" w:rsidR="009E34BE" w:rsidRDefault="009E34BE" w:rsidP="00E662BC"/>
  <w:p w14:paraId="78FDCE70" w14:textId="77777777" w:rsidR="009E34BE" w:rsidRDefault="009E34BE" w:rsidP="00E662BC"/>
  <w:p w14:paraId="3BE5A795" w14:textId="77777777" w:rsidR="009E34BE" w:rsidRDefault="009E34BE" w:rsidP="00E662BC"/>
  <w:p w14:paraId="745AD392" w14:textId="77777777" w:rsidR="009E34BE" w:rsidRDefault="009E34BE" w:rsidP="00E662BC"/>
  <w:p w14:paraId="5B737D13" w14:textId="77777777" w:rsidR="009E34BE" w:rsidRDefault="009E34BE" w:rsidP="00E662BC"/>
  <w:p w14:paraId="7892379D" w14:textId="77777777" w:rsidR="009E34BE" w:rsidRDefault="009E34BE" w:rsidP="00E662BC"/>
  <w:p w14:paraId="1C6C6997" w14:textId="77777777" w:rsidR="009E34BE" w:rsidRDefault="009E34BE" w:rsidP="00E662BC"/>
  <w:p w14:paraId="061B7A89" w14:textId="77777777" w:rsidR="009E34BE" w:rsidRDefault="009E34BE" w:rsidP="00E662BC"/>
  <w:p w14:paraId="6738817B" w14:textId="77777777" w:rsidR="009E34BE" w:rsidRDefault="009E34BE" w:rsidP="00E662BC"/>
  <w:p w14:paraId="7DCC2FDC" w14:textId="77777777" w:rsidR="009E34BE" w:rsidRDefault="009E34BE" w:rsidP="00E662BC"/>
  <w:p w14:paraId="1D550582" w14:textId="77777777" w:rsidR="009E34BE" w:rsidRDefault="009E34BE" w:rsidP="00E662BC"/>
  <w:p w14:paraId="61C105FF" w14:textId="77777777" w:rsidR="009E34BE" w:rsidRDefault="009E34BE" w:rsidP="00E662BC"/>
  <w:p w14:paraId="450FE333" w14:textId="77777777" w:rsidR="009E34BE" w:rsidRDefault="009E34BE" w:rsidP="00E662BC"/>
  <w:p w14:paraId="0D8BF405" w14:textId="77777777" w:rsidR="009E34BE" w:rsidRDefault="009E34BE" w:rsidP="00E662BC"/>
  <w:p w14:paraId="4D1D2B26" w14:textId="77777777" w:rsidR="009E34BE" w:rsidRDefault="009E34BE" w:rsidP="00E662BC"/>
  <w:p w14:paraId="730D27A5" w14:textId="77777777" w:rsidR="009E34BE" w:rsidRDefault="009E34BE" w:rsidP="00E662BC"/>
  <w:p w14:paraId="5AB6D2C9" w14:textId="77777777" w:rsidR="009E34BE" w:rsidRDefault="009E34BE" w:rsidP="00E662BC"/>
  <w:p w14:paraId="32C14DF3" w14:textId="77777777" w:rsidR="009E34BE" w:rsidRDefault="009E34BE" w:rsidP="00E662BC"/>
  <w:p w14:paraId="3CD83074" w14:textId="77777777" w:rsidR="009E34BE" w:rsidRDefault="009E34BE" w:rsidP="00E662BC"/>
  <w:p w14:paraId="4CC7AF6D" w14:textId="77777777" w:rsidR="009E34BE" w:rsidRDefault="009E34BE" w:rsidP="00E662BC"/>
  <w:p w14:paraId="23A1C7E9" w14:textId="77777777" w:rsidR="009E34BE" w:rsidRDefault="009E34BE" w:rsidP="00E662BC"/>
  <w:p w14:paraId="107EEAEC" w14:textId="77777777" w:rsidR="009E34BE" w:rsidRDefault="009E34BE" w:rsidP="00E662BC"/>
  <w:p w14:paraId="700718D4" w14:textId="77777777" w:rsidR="009E34BE" w:rsidRDefault="009E34BE" w:rsidP="00E662BC"/>
  <w:p w14:paraId="5B506697" w14:textId="77777777" w:rsidR="009E34BE" w:rsidRDefault="009E34BE" w:rsidP="00E662BC"/>
  <w:p w14:paraId="367C8626" w14:textId="77777777" w:rsidR="009E34BE" w:rsidRDefault="009E34BE" w:rsidP="00E662BC"/>
  <w:p w14:paraId="62332ABB" w14:textId="77777777" w:rsidR="009E34BE" w:rsidRDefault="009E34BE" w:rsidP="00E662BC"/>
  <w:p w14:paraId="5FFB3A59" w14:textId="77777777" w:rsidR="009E34BE" w:rsidRDefault="009E34BE" w:rsidP="00E662BC"/>
  <w:p w14:paraId="43FA502F" w14:textId="77777777" w:rsidR="009E34BE" w:rsidRDefault="009E34BE" w:rsidP="00E662BC"/>
  <w:p w14:paraId="74E2EB78" w14:textId="77777777" w:rsidR="009E34BE" w:rsidRDefault="009E34BE" w:rsidP="00E662BC"/>
  <w:p w14:paraId="407056FA" w14:textId="77777777" w:rsidR="009E34BE" w:rsidRDefault="009E34BE" w:rsidP="00E662BC"/>
  <w:p w14:paraId="30C57C61" w14:textId="77777777" w:rsidR="009E34BE" w:rsidRDefault="009E34BE" w:rsidP="00E662BC"/>
  <w:p w14:paraId="23415AA0" w14:textId="77777777" w:rsidR="009E34BE" w:rsidRDefault="009E34BE" w:rsidP="00E662BC"/>
  <w:p w14:paraId="1D3E673F" w14:textId="77777777" w:rsidR="009E34BE" w:rsidRDefault="009E34BE" w:rsidP="00E662BC"/>
  <w:p w14:paraId="7E0B9B6C" w14:textId="77777777" w:rsidR="009E34BE" w:rsidRDefault="009E34BE" w:rsidP="00E662BC"/>
  <w:p w14:paraId="1E567FA3" w14:textId="77777777" w:rsidR="009E34BE" w:rsidRDefault="009E34BE" w:rsidP="00E662BC"/>
  <w:p w14:paraId="776B5E5D" w14:textId="77777777" w:rsidR="009E34BE" w:rsidRDefault="009E34BE" w:rsidP="00E662BC"/>
  <w:p w14:paraId="6D1000EE" w14:textId="77777777" w:rsidR="009E34BE" w:rsidRDefault="009E34BE" w:rsidP="00E662BC"/>
  <w:p w14:paraId="1A00A113" w14:textId="77777777" w:rsidR="009E34BE" w:rsidRDefault="009E34BE" w:rsidP="00E662BC"/>
  <w:p w14:paraId="25301E0F" w14:textId="77777777" w:rsidR="009E34BE" w:rsidRDefault="009E34BE" w:rsidP="00E662BC"/>
  <w:p w14:paraId="41FDFC37" w14:textId="77777777" w:rsidR="009E34BE" w:rsidRDefault="009E34BE" w:rsidP="00E662BC"/>
  <w:p w14:paraId="47C1B0DB" w14:textId="77777777" w:rsidR="009E34BE" w:rsidRDefault="009E34BE" w:rsidP="00E662BC"/>
  <w:p w14:paraId="6CAAAA75" w14:textId="77777777" w:rsidR="009E34BE" w:rsidRDefault="009E34BE" w:rsidP="00E662BC"/>
  <w:p w14:paraId="6A5A2FBB" w14:textId="77777777" w:rsidR="009E34BE" w:rsidRDefault="009E34BE" w:rsidP="00E662BC"/>
  <w:p w14:paraId="20E6020F" w14:textId="77777777" w:rsidR="009E34BE" w:rsidRDefault="009E34BE" w:rsidP="00E662BC"/>
  <w:p w14:paraId="32E9CD38" w14:textId="77777777" w:rsidR="009E34BE" w:rsidRDefault="009E34BE" w:rsidP="00E662BC"/>
  <w:p w14:paraId="4E72BA08" w14:textId="77777777" w:rsidR="009E34BE" w:rsidRDefault="009E34BE" w:rsidP="00E662BC"/>
  <w:p w14:paraId="225792D5" w14:textId="77777777" w:rsidR="009E34BE" w:rsidRDefault="009E34BE" w:rsidP="00E662BC"/>
  <w:p w14:paraId="14A8CBA0" w14:textId="77777777" w:rsidR="009E34BE" w:rsidRDefault="009E34BE" w:rsidP="00E662BC"/>
  <w:p w14:paraId="2A986F3A" w14:textId="77777777" w:rsidR="009E34BE" w:rsidRDefault="009E34BE" w:rsidP="00E662BC"/>
  <w:p w14:paraId="34EFBD17" w14:textId="77777777" w:rsidR="009E34BE" w:rsidRDefault="009E34BE" w:rsidP="00E662BC"/>
  <w:p w14:paraId="6C35FDF5" w14:textId="77777777" w:rsidR="009E34BE" w:rsidRDefault="009E34BE" w:rsidP="00E662BC"/>
  <w:p w14:paraId="6E5CA1B4" w14:textId="77777777" w:rsidR="009E34BE" w:rsidRDefault="009E34BE" w:rsidP="00E662BC"/>
  <w:p w14:paraId="72B46069" w14:textId="77777777" w:rsidR="009E34BE" w:rsidRDefault="009E34BE" w:rsidP="00E662BC"/>
  <w:p w14:paraId="0CE39D40" w14:textId="77777777" w:rsidR="009E34BE" w:rsidRDefault="009E34BE" w:rsidP="00E662BC"/>
  <w:p w14:paraId="13145288" w14:textId="77777777" w:rsidR="009E34BE" w:rsidRDefault="009E34BE" w:rsidP="00E662BC"/>
  <w:p w14:paraId="0DAEDA51" w14:textId="77777777" w:rsidR="009E34BE" w:rsidRDefault="009E34BE" w:rsidP="00E662BC"/>
  <w:p w14:paraId="07F9FDAB" w14:textId="77777777" w:rsidR="009E34BE" w:rsidRDefault="009E34BE" w:rsidP="00E662BC"/>
  <w:p w14:paraId="1C852AFE" w14:textId="77777777" w:rsidR="009E34BE" w:rsidRDefault="009E34BE" w:rsidP="00E662BC"/>
  <w:p w14:paraId="3BCF09A5" w14:textId="77777777" w:rsidR="009E34BE" w:rsidRDefault="009E34BE" w:rsidP="00E662BC"/>
  <w:p w14:paraId="10B1E1B3" w14:textId="77777777" w:rsidR="009E34BE" w:rsidRDefault="009E34BE" w:rsidP="00E662BC"/>
  <w:p w14:paraId="132C52F1" w14:textId="77777777" w:rsidR="009E34BE" w:rsidRDefault="009E34BE" w:rsidP="00E662BC"/>
  <w:p w14:paraId="2676A2E5" w14:textId="77777777" w:rsidR="009E34BE" w:rsidRDefault="009E34BE" w:rsidP="00E662BC"/>
  <w:p w14:paraId="3053FFA3" w14:textId="77777777" w:rsidR="009E34BE" w:rsidRDefault="009E34BE" w:rsidP="00E662BC"/>
  <w:p w14:paraId="2182DEE4" w14:textId="77777777" w:rsidR="009E34BE" w:rsidRDefault="009E34BE" w:rsidP="00E662BC"/>
  <w:p w14:paraId="34ADA007" w14:textId="77777777" w:rsidR="009E34BE" w:rsidRDefault="009E34BE" w:rsidP="00E662BC"/>
  <w:p w14:paraId="03E10629" w14:textId="77777777" w:rsidR="009E34BE" w:rsidRDefault="009E34BE" w:rsidP="00E662BC"/>
  <w:p w14:paraId="6AB60FA9" w14:textId="77777777" w:rsidR="009E34BE" w:rsidRDefault="009E34BE" w:rsidP="00E662BC"/>
  <w:p w14:paraId="6583AC25" w14:textId="77777777" w:rsidR="009E34BE" w:rsidRDefault="009E34BE" w:rsidP="00E662BC"/>
  <w:p w14:paraId="076FFAE9" w14:textId="77777777" w:rsidR="009E34BE" w:rsidRDefault="009E34BE" w:rsidP="00E662BC"/>
  <w:p w14:paraId="6DF96C99" w14:textId="77777777" w:rsidR="009E34BE" w:rsidRDefault="009E34BE" w:rsidP="00E662BC"/>
  <w:p w14:paraId="14C80D04" w14:textId="77777777" w:rsidR="009E34BE" w:rsidRDefault="009E34BE" w:rsidP="00E662BC"/>
  <w:p w14:paraId="59A8076D" w14:textId="77777777" w:rsidR="009E34BE" w:rsidRDefault="009E34BE" w:rsidP="00E662BC"/>
  <w:p w14:paraId="1E31CA8C" w14:textId="77777777" w:rsidR="009E34BE" w:rsidRDefault="009E34BE" w:rsidP="00E662BC"/>
  <w:p w14:paraId="7734308D" w14:textId="77777777" w:rsidR="009E34BE" w:rsidRDefault="009E34BE" w:rsidP="00E662BC"/>
  <w:p w14:paraId="28378D4E" w14:textId="77777777" w:rsidR="009E34BE" w:rsidRDefault="009E34BE" w:rsidP="00E662BC"/>
  <w:p w14:paraId="7634BB61" w14:textId="77777777" w:rsidR="009E34BE" w:rsidRDefault="009E34BE" w:rsidP="00E662BC"/>
  <w:p w14:paraId="60057478" w14:textId="77777777" w:rsidR="009E34BE" w:rsidRDefault="009E34BE" w:rsidP="00E662BC"/>
  <w:p w14:paraId="4C51FFBA" w14:textId="77777777" w:rsidR="009E34BE" w:rsidRDefault="009E34BE" w:rsidP="00E662BC"/>
  <w:p w14:paraId="00CC5E23" w14:textId="77777777" w:rsidR="009E34BE" w:rsidRDefault="009E34BE" w:rsidP="00E662BC"/>
  <w:p w14:paraId="3B4416D8" w14:textId="77777777" w:rsidR="009E34BE" w:rsidRDefault="009E34BE" w:rsidP="00E662BC"/>
  <w:p w14:paraId="3E2D23CD" w14:textId="77777777" w:rsidR="009E34BE" w:rsidRDefault="009E34BE" w:rsidP="00E662BC"/>
  <w:p w14:paraId="64C351C7" w14:textId="77777777" w:rsidR="009E34BE" w:rsidRDefault="009E34BE" w:rsidP="00E662BC"/>
  <w:p w14:paraId="3425251F" w14:textId="77777777" w:rsidR="009E34BE" w:rsidRDefault="009E34BE" w:rsidP="00E662BC"/>
  <w:p w14:paraId="100DEA56" w14:textId="77777777" w:rsidR="009E34BE" w:rsidRDefault="009E34BE" w:rsidP="00E662BC"/>
  <w:p w14:paraId="00E39114" w14:textId="77777777" w:rsidR="009E34BE" w:rsidRDefault="009E34BE" w:rsidP="00E662BC"/>
  <w:p w14:paraId="354169B5" w14:textId="77777777" w:rsidR="009E34BE" w:rsidRDefault="009E34BE" w:rsidP="00E662BC"/>
  <w:p w14:paraId="29811C7F" w14:textId="77777777" w:rsidR="009E34BE" w:rsidRDefault="009E34BE" w:rsidP="00E662BC"/>
  <w:p w14:paraId="592F0E03" w14:textId="77777777" w:rsidR="009E34BE" w:rsidRDefault="009E34BE" w:rsidP="00E662BC"/>
  <w:p w14:paraId="7D39716D" w14:textId="77777777" w:rsidR="009E34BE" w:rsidRDefault="009E34BE" w:rsidP="00E662BC"/>
  <w:p w14:paraId="1FC14D26" w14:textId="77777777" w:rsidR="009E34BE" w:rsidRDefault="009E34BE" w:rsidP="00E662BC"/>
  <w:p w14:paraId="55B969AB" w14:textId="77777777" w:rsidR="009E34BE" w:rsidRDefault="009E34BE" w:rsidP="00E662BC"/>
  <w:p w14:paraId="4517AE2C" w14:textId="77777777" w:rsidR="009E34BE" w:rsidRDefault="009E34BE" w:rsidP="00E662BC"/>
  <w:p w14:paraId="38819AC9" w14:textId="77777777" w:rsidR="009E34BE" w:rsidRDefault="009E34BE" w:rsidP="00E662BC"/>
  <w:p w14:paraId="5F1BF1D3" w14:textId="77777777" w:rsidR="009E34BE" w:rsidRDefault="009E34BE" w:rsidP="00E662BC"/>
  <w:p w14:paraId="4E191F91" w14:textId="77777777" w:rsidR="009E34BE" w:rsidRDefault="009E34BE" w:rsidP="00E662BC"/>
  <w:p w14:paraId="34DCD771" w14:textId="77777777" w:rsidR="009E34BE" w:rsidRDefault="009E34BE" w:rsidP="00E662BC"/>
  <w:p w14:paraId="1741D4C2" w14:textId="77777777" w:rsidR="009E34BE" w:rsidRDefault="009E34BE" w:rsidP="00E662BC"/>
  <w:p w14:paraId="538BCD9F" w14:textId="77777777" w:rsidR="009E34BE" w:rsidRDefault="009E34BE" w:rsidP="00E662BC"/>
  <w:p w14:paraId="355C40FA" w14:textId="77777777" w:rsidR="009E34BE" w:rsidRDefault="009E34BE" w:rsidP="00E662BC"/>
  <w:p w14:paraId="2F358619" w14:textId="77777777" w:rsidR="009E34BE" w:rsidRDefault="009E34BE" w:rsidP="00E662BC"/>
  <w:p w14:paraId="3366274D" w14:textId="77777777" w:rsidR="009E34BE" w:rsidRDefault="009E34BE" w:rsidP="00E662BC"/>
  <w:p w14:paraId="70FE93FB" w14:textId="77777777" w:rsidR="009E34BE" w:rsidRDefault="009E34BE" w:rsidP="00E662BC"/>
  <w:p w14:paraId="717FEA4F" w14:textId="77777777" w:rsidR="009E34BE" w:rsidRDefault="009E34BE" w:rsidP="00E662BC"/>
  <w:p w14:paraId="534CC8B7" w14:textId="77777777" w:rsidR="009E34BE" w:rsidRDefault="009E34BE" w:rsidP="00E662BC"/>
  <w:p w14:paraId="43BD0399" w14:textId="77777777" w:rsidR="009E34BE" w:rsidRDefault="009E34BE" w:rsidP="00E662BC"/>
  <w:p w14:paraId="453FECBB" w14:textId="77777777" w:rsidR="009E34BE" w:rsidRDefault="009E34BE" w:rsidP="00E662BC"/>
  <w:p w14:paraId="4069AE35" w14:textId="77777777" w:rsidR="009E34BE" w:rsidRDefault="009E34BE" w:rsidP="00E662BC"/>
  <w:p w14:paraId="314CECCA" w14:textId="77777777" w:rsidR="009E34BE" w:rsidRDefault="009E34BE" w:rsidP="00E662BC"/>
  <w:p w14:paraId="6F24CA6F" w14:textId="77777777" w:rsidR="009E34BE" w:rsidRDefault="009E34BE" w:rsidP="00E662BC"/>
  <w:p w14:paraId="71770858" w14:textId="77777777" w:rsidR="009E34BE" w:rsidRDefault="009E34BE" w:rsidP="00E662BC"/>
  <w:p w14:paraId="7E881A44" w14:textId="77777777" w:rsidR="009E34BE" w:rsidRDefault="009E34BE" w:rsidP="00E662BC"/>
  <w:p w14:paraId="78B4417E" w14:textId="77777777" w:rsidR="00B42B8C" w:rsidRDefault="00B42B8C" w:rsidP="00E662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784F" w14:textId="77777777" w:rsidR="009E34BE"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9E34BE" w:rsidRDefault="009E34BE" w:rsidP="00E662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FDF05" w14:textId="77777777" w:rsidR="002E371B" w:rsidRPr="003F3547" w:rsidRDefault="002E371B" w:rsidP="003F3547">
      <w:pPr>
        <w:pStyle w:val="Voettekst"/>
      </w:pPr>
    </w:p>
    <w:p w14:paraId="267B6B0E" w14:textId="77777777" w:rsidR="002E371B" w:rsidRDefault="002E371B" w:rsidP="00E662BC"/>
  </w:footnote>
  <w:footnote w:type="continuationSeparator" w:id="0">
    <w:p w14:paraId="4ECCC129" w14:textId="77777777" w:rsidR="002E371B" w:rsidRPr="003F3547" w:rsidRDefault="002E371B" w:rsidP="003F3547">
      <w:pPr>
        <w:pStyle w:val="Voettekst"/>
      </w:pPr>
    </w:p>
    <w:p w14:paraId="201B24A7" w14:textId="77777777" w:rsidR="002E371B" w:rsidRDefault="002E371B" w:rsidP="00E662BC"/>
  </w:footnote>
  <w:footnote w:type="continuationNotice" w:id="1">
    <w:p w14:paraId="3C601E6B" w14:textId="77777777" w:rsidR="00087911" w:rsidRDefault="000879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C4B3" w14:textId="77777777" w:rsidR="009E34BE" w:rsidRDefault="00087911" w:rsidP="00E662BC">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8239;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9E34BE" w:rsidRDefault="009E34BE" w:rsidP="00E662BC"/>
  <w:p w14:paraId="78163D5B" w14:textId="77777777" w:rsidR="009E34BE" w:rsidRDefault="009E34BE" w:rsidP="00E662BC"/>
  <w:p w14:paraId="083CD615" w14:textId="77777777" w:rsidR="009E34BE" w:rsidRDefault="009E34BE" w:rsidP="00E662BC"/>
  <w:p w14:paraId="20ED8739" w14:textId="77777777" w:rsidR="009E34BE" w:rsidRDefault="009E34BE" w:rsidP="00E662BC"/>
  <w:p w14:paraId="536953E6" w14:textId="77777777" w:rsidR="009E34BE" w:rsidRDefault="009E34BE" w:rsidP="00E662BC"/>
  <w:p w14:paraId="0AC46F42" w14:textId="77777777" w:rsidR="009E34BE" w:rsidRDefault="009E34BE" w:rsidP="00E662BC"/>
  <w:p w14:paraId="2CECDC24" w14:textId="77777777" w:rsidR="009E34BE" w:rsidRDefault="009E34BE" w:rsidP="00E662BC"/>
  <w:p w14:paraId="15C62E84" w14:textId="77777777" w:rsidR="009E34BE" w:rsidRDefault="009E34BE" w:rsidP="00E662BC"/>
  <w:p w14:paraId="6EF344D5" w14:textId="77777777" w:rsidR="009E34BE" w:rsidRDefault="009E34BE" w:rsidP="00E662BC"/>
  <w:p w14:paraId="05A49924" w14:textId="77777777" w:rsidR="009E34BE" w:rsidRDefault="009E34BE" w:rsidP="00E662BC"/>
  <w:p w14:paraId="1693B400" w14:textId="77777777" w:rsidR="009E34BE" w:rsidRDefault="009E34BE" w:rsidP="00E662BC"/>
  <w:p w14:paraId="3B6D2723" w14:textId="77777777" w:rsidR="009E34BE" w:rsidRDefault="009E34BE" w:rsidP="00E662BC"/>
  <w:p w14:paraId="658339F6" w14:textId="77777777" w:rsidR="009E34BE" w:rsidRDefault="009E34BE" w:rsidP="00E662BC"/>
  <w:p w14:paraId="765380CF" w14:textId="77777777" w:rsidR="009E34BE" w:rsidRDefault="009E34BE" w:rsidP="00E662BC"/>
  <w:p w14:paraId="7C817B5C" w14:textId="77777777" w:rsidR="009E34BE" w:rsidRDefault="009E34BE" w:rsidP="00E662BC"/>
  <w:p w14:paraId="0E66637F" w14:textId="77777777" w:rsidR="009E34BE" w:rsidRDefault="009E34BE" w:rsidP="00E662BC"/>
  <w:p w14:paraId="0903C858" w14:textId="77777777" w:rsidR="009E34BE" w:rsidRDefault="009E34BE" w:rsidP="00E662BC"/>
  <w:p w14:paraId="71299D33" w14:textId="77777777" w:rsidR="009E34BE" w:rsidRDefault="009E34BE" w:rsidP="00E662BC"/>
  <w:p w14:paraId="6480A76F" w14:textId="77777777" w:rsidR="009E34BE" w:rsidRDefault="009E34BE" w:rsidP="00E662BC"/>
  <w:p w14:paraId="36A43B8B" w14:textId="77777777" w:rsidR="009E34BE" w:rsidRDefault="009E34BE" w:rsidP="00E662BC"/>
  <w:p w14:paraId="558D24C1" w14:textId="77777777" w:rsidR="009E34BE" w:rsidRDefault="009E34BE" w:rsidP="00E662BC"/>
  <w:p w14:paraId="22C7D11D" w14:textId="77777777" w:rsidR="009E34BE" w:rsidRDefault="009E34BE" w:rsidP="00E662BC"/>
  <w:p w14:paraId="66AE0692" w14:textId="77777777" w:rsidR="009E34BE" w:rsidRDefault="009E34BE" w:rsidP="00E662BC"/>
  <w:p w14:paraId="3D3F025B" w14:textId="77777777" w:rsidR="009E34BE" w:rsidRDefault="009E34BE" w:rsidP="00E662BC"/>
  <w:p w14:paraId="354A2571" w14:textId="77777777" w:rsidR="009E34BE" w:rsidRDefault="009E34BE" w:rsidP="00E662BC"/>
  <w:p w14:paraId="788B255B" w14:textId="77777777" w:rsidR="009E34BE" w:rsidRDefault="009E34BE" w:rsidP="00E662BC"/>
  <w:p w14:paraId="0D2514F0" w14:textId="77777777" w:rsidR="009E34BE" w:rsidRDefault="009E34BE" w:rsidP="00E662BC"/>
  <w:p w14:paraId="62A0FED9" w14:textId="77777777" w:rsidR="009E34BE" w:rsidRDefault="009E34BE" w:rsidP="00E662BC"/>
  <w:p w14:paraId="555DA57F" w14:textId="77777777" w:rsidR="009E34BE" w:rsidRDefault="009E34BE" w:rsidP="00E662BC"/>
  <w:p w14:paraId="04A2CABD" w14:textId="77777777" w:rsidR="009E34BE" w:rsidRDefault="009E34BE" w:rsidP="00E662BC"/>
  <w:p w14:paraId="744860B7" w14:textId="77777777" w:rsidR="009E34BE" w:rsidRDefault="009E34BE" w:rsidP="00E662BC"/>
  <w:p w14:paraId="17B34531" w14:textId="77777777" w:rsidR="009E34BE" w:rsidRDefault="009E34BE" w:rsidP="00E662BC"/>
  <w:p w14:paraId="53723441" w14:textId="77777777" w:rsidR="009E34BE" w:rsidRDefault="009E34BE" w:rsidP="00E662BC"/>
  <w:p w14:paraId="5F4B7814" w14:textId="77777777" w:rsidR="009E34BE" w:rsidRDefault="009E34BE" w:rsidP="00E662BC"/>
  <w:p w14:paraId="6D4A88A1" w14:textId="77777777" w:rsidR="009E34BE" w:rsidRDefault="009E34BE" w:rsidP="00E662BC"/>
  <w:p w14:paraId="5F6881DF" w14:textId="77777777" w:rsidR="009E34BE" w:rsidRDefault="009E34BE" w:rsidP="00E662BC"/>
  <w:p w14:paraId="474B2BBE" w14:textId="77777777" w:rsidR="009E34BE" w:rsidRDefault="009E34BE" w:rsidP="00E662BC"/>
  <w:p w14:paraId="29D9E8CC" w14:textId="77777777" w:rsidR="009E34BE" w:rsidRDefault="009E34BE" w:rsidP="00E662BC"/>
  <w:p w14:paraId="27C4AC9B" w14:textId="77777777" w:rsidR="009E34BE" w:rsidRDefault="009E34BE" w:rsidP="00E662BC"/>
  <w:p w14:paraId="3F1E8FA0" w14:textId="77777777" w:rsidR="009E34BE" w:rsidRDefault="009E34BE" w:rsidP="00E662BC"/>
  <w:p w14:paraId="1278B463" w14:textId="77777777" w:rsidR="009E34BE" w:rsidRDefault="009E34BE" w:rsidP="00E662BC"/>
  <w:p w14:paraId="3BACE37A" w14:textId="77777777" w:rsidR="009E34BE" w:rsidRDefault="009E34BE" w:rsidP="00E662BC"/>
  <w:p w14:paraId="729F8AEC" w14:textId="77777777" w:rsidR="009E34BE" w:rsidRDefault="009E34BE" w:rsidP="00E662BC"/>
  <w:p w14:paraId="6DA16423" w14:textId="77777777" w:rsidR="009E34BE" w:rsidRDefault="009E34BE" w:rsidP="00E662BC"/>
  <w:p w14:paraId="638B7BD6" w14:textId="77777777" w:rsidR="009E34BE" w:rsidRDefault="009E34BE" w:rsidP="00E662BC"/>
  <w:p w14:paraId="791ABAF2" w14:textId="77777777" w:rsidR="009E34BE" w:rsidRDefault="009E34BE" w:rsidP="00E662BC"/>
  <w:p w14:paraId="1182DFEF" w14:textId="77777777" w:rsidR="009E34BE" w:rsidRDefault="009E34BE" w:rsidP="00E662BC"/>
  <w:p w14:paraId="64D59DC7" w14:textId="77777777" w:rsidR="009E34BE" w:rsidRDefault="009E34BE" w:rsidP="00E662BC"/>
  <w:p w14:paraId="7212BFD8" w14:textId="77777777" w:rsidR="009E34BE" w:rsidRDefault="009E34BE" w:rsidP="00E662BC"/>
  <w:p w14:paraId="5456B887" w14:textId="77777777" w:rsidR="009E34BE" w:rsidRDefault="009E34BE" w:rsidP="00E662BC"/>
  <w:p w14:paraId="1DF20503" w14:textId="77777777" w:rsidR="009E34BE" w:rsidRDefault="009E34BE" w:rsidP="00E662BC"/>
  <w:p w14:paraId="68B70221" w14:textId="77777777" w:rsidR="009E34BE" w:rsidRDefault="009E34BE" w:rsidP="00E662BC"/>
  <w:p w14:paraId="4FD9951D" w14:textId="77777777" w:rsidR="009E34BE" w:rsidRDefault="009E34BE" w:rsidP="00E662BC"/>
  <w:p w14:paraId="693A4D4E" w14:textId="77777777" w:rsidR="009E34BE" w:rsidRDefault="009E34BE" w:rsidP="00E662BC"/>
  <w:p w14:paraId="7CB48605" w14:textId="77777777" w:rsidR="009E34BE" w:rsidRDefault="009E34BE" w:rsidP="00E662BC"/>
  <w:p w14:paraId="3486621B" w14:textId="77777777" w:rsidR="009E34BE" w:rsidRDefault="009E34BE" w:rsidP="00E662BC"/>
  <w:p w14:paraId="226E7C0E" w14:textId="77777777" w:rsidR="009E34BE" w:rsidRDefault="009E34BE" w:rsidP="00E662BC"/>
  <w:p w14:paraId="0399DB30" w14:textId="77777777" w:rsidR="009E34BE" w:rsidRDefault="009E34BE" w:rsidP="00E662BC"/>
  <w:p w14:paraId="407A7975" w14:textId="77777777" w:rsidR="009E34BE" w:rsidRDefault="009E34BE" w:rsidP="00E662BC"/>
  <w:p w14:paraId="3592601C" w14:textId="77777777" w:rsidR="009E34BE" w:rsidRDefault="009E34BE" w:rsidP="00E662BC"/>
  <w:p w14:paraId="4B7DED82" w14:textId="77777777" w:rsidR="009E34BE" w:rsidRDefault="009E34BE" w:rsidP="00E662BC"/>
  <w:p w14:paraId="390D7E2D" w14:textId="77777777" w:rsidR="009E34BE" w:rsidRDefault="009E34BE" w:rsidP="00E662BC"/>
  <w:p w14:paraId="55AE580B" w14:textId="77777777" w:rsidR="009E34BE" w:rsidRDefault="009E34BE" w:rsidP="00E662BC"/>
  <w:p w14:paraId="1C7473B7" w14:textId="77777777" w:rsidR="009E34BE" w:rsidRDefault="009E34BE" w:rsidP="00E662BC"/>
  <w:p w14:paraId="3A880587" w14:textId="77777777" w:rsidR="009E34BE" w:rsidRDefault="009E34BE" w:rsidP="00E662BC"/>
  <w:p w14:paraId="0F48E1EA" w14:textId="77777777" w:rsidR="009E34BE" w:rsidRDefault="009E34BE" w:rsidP="00E662BC"/>
  <w:p w14:paraId="7A0F87A0" w14:textId="77777777" w:rsidR="009E34BE" w:rsidRDefault="009E34BE" w:rsidP="00E662BC"/>
  <w:p w14:paraId="40D2F91D" w14:textId="77777777" w:rsidR="009E34BE" w:rsidRDefault="009E34BE" w:rsidP="00E662BC"/>
  <w:p w14:paraId="78ABAE44" w14:textId="77777777" w:rsidR="009E34BE" w:rsidRDefault="009E34BE" w:rsidP="00E662BC"/>
  <w:p w14:paraId="6D4953A5" w14:textId="77777777" w:rsidR="009E34BE" w:rsidRDefault="009E34BE" w:rsidP="00E662BC"/>
  <w:p w14:paraId="311AE557" w14:textId="77777777" w:rsidR="009E34BE" w:rsidRDefault="009E34BE" w:rsidP="00E662BC"/>
  <w:p w14:paraId="6FDD12F1" w14:textId="77777777" w:rsidR="009E34BE" w:rsidRDefault="009E34BE" w:rsidP="00E662BC"/>
  <w:p w14:paraId="0F2CADAD" w14:textId="77777777" w:rsidR="009E34BE" w:rsidRDefault="009E34BE" w:rsidP="00E662BC"/>
  <w:p w14:paraId="400F7EB8" w14:textId="77777777" w:rsidR="009E34BE" w:rsidRDefault="009E34BE" w:rsidP="00E662BC"/>
  <w:p w14:paraId="2D7D2D84" w14:textId="77777777" w:rsidR="009E34BE" w:rsidRDefault="009E34BE" w:rsidP="00E662BC"/>
  <w:p w14:paraId="3647DE2C" w14:textId="77777777" w:rsidR="009E34BE" w:rsidRDefault="009E34BE" w:rsidP="00E662BC"/>
  <w:p w14:paraId="7E2300D1" w14:textId="77777777" w:rsidR="009E34BE" w:rsidRDefault="009E34BE" w:rsidP="00E662BC"/>
  <w:p w14:paraId="1FE35308" w14:textId="77777777" w:rsidR="009E34BE" w:rsidRDefault="009E34BE" w:rsidP="00E662BC"/>
  <w:p w14:paraId="6EF50C2E" w14:textId="77777777" w:rsidR="009E34BE" w:rsidRDefault="009E34BE" w:rsidP="00E662BC"/>
  <w:p w14:paraId="49E13C58" w14:textId="77777777" w:rsidR="009E34BE" w:rsidRDefault="009E34BE" w:rsidP="00E662BC"/>
  <w:p w14:paraId="60D4CAB7" w14:textId="77777777" w:rsidR="009E34BE" w:rsidRDefault="009E34BE" w:rsidP="00E662BC"/>
  <w:p w14:paraId="5E71CB02" w14:textId="77777777" w:rsidR="009E34BE" w:rsidRDefault="009E34BE" w:rsidP="00E662BC"/>
  <w:p w14:paraId="4E860795" w14:textId="77777777" w:rsidR="009E34BE" w:rsidRDefault="009E34BE" w:rsidP="00E662BC"/>
  <w:p w14:paraId="06DDC2A3" w14:textId="77777777" w:rsidR="009E34BE" w:rsidRDefault="009E34BE" w:rsidP="00E662BC"/>
  <w:p w14:paraId="0480A316" w14:textId="77777777" w:rsidR="009E34BE" w:rsidRDefault="009E34BE" w:rsidP="00E662BC"/>
  <w:p w14:paraId="55FD3B7D" w14:textId="77777777" w:rsidR="009E34BE" w:rsidRDefault="009E34BE" w:rsidP="00E662BC"/>
  <w:p w14:paraId="6EE00299" w14:textId="77777777" w:rsidR="009E34BE" w:rsidRDefault="009E34BE" w:rsidP="00E662BC"/>
  <w:p w14:paraId="22D09FC5" w14:textId="77777777" w:rsidR="009E34BE" w:rsidRDefault="009E34BE" w:rsidP="00E662BC"/>
  <w:p w14:paraId="388E0988" w14:textId="77777777" w:rsidR="009E34BE" w:rsidRDefault="009E34BE" w:rsidP="00E662BC"/>
  <w:p w14:paraId="3C106C64" w14:textId="77777777" w:rsidR="009E34BE" w:rsidRDefault="009E34BE" w:rsidP="00E662BC"/>
  <w:p w14:paraId="5D1B04D4" w14:textId="77777777" w:rsidR="009E34BE" w:rsidRDefault="009E34BE" w:rsidP="00E662BC"/>
  <w:p w14:paraId="7095244F" w14:textId="77777777" w:rsidR="009E34BE" w:rsidRDefault="009E34BE" w:rsidP="00E662BC"/>
  <w:p w14:paraId="249EEF19" w14:textId="77777777" w:rsidR="009E34BE" w:rsidRDefault="009E34BE" w:rsidP="00E662BC"/>
  <w:p w14:paraId="00476A6D" w14:textId="77777777" w:rsidR="009E34BE" w:rsidRDefault="009E34BE" w:rsidP="00E662BC"/>
  <w:p w14:paraId="4ECA90FE" w14:textId="77777777" w:rsidR="009E34BE" w:rsidRDefault="009E34BE" w:rsidP="00E662BC"/>
  <w:p w14:paraId="4C293F5C" w14:textId="77777777" w:rsidR="009E34BE" w:rsidRDefault="009E34BE" w:rsidP="00E662BC"/>
  <w:p w14:paraId="6570818A" w14:textId="77777777" w:rsidR="009E34BE" w:rsidRDefault="009E34BE" w:rsidP="00E662BC"/>
  <w:p w14:paraId="28267229" w14:textId="77777777" w:rsidR="009E34BE" w:rsidRDefault="009E34BE" w:rsidP="00E662BC"/>
  <w:p w14:paraId="65F65F5E" w14:textId="77777777" w:rsidR="009E34BE" w:rsidRDefault="009E34BE" w:rsidP="00E662BC"/>
  <w:p w14:paraId="37B57623" w14:textId="77777777" w:rsidR="009E34BE" w:rsidRDefault="009E34BE" w:rsidP="00E662BC"/>
  <w:p w14:paraId="4781E026" w14:textId="77777777" w:rsidR="009E34BE" w:rsidRDefault="009E34BE" w:rsidP="00E662BC"/>
  <w:p w14:paraId="5C80FDED" w14:textId="77777777" w:rsidR="009E34BE" w:rsidRDefault="009E34BE" w:rsidP="00E662BC"/>
  <w:p w14:paraId="5B9A4B0E" w14:textId="77777777" w:rsidR="009E34BE" w:rsidRDefault="009E34BE" w:rsidP="00E662BC"/>
  <w:p w14:paraId="493E4FBF" w14:textId="77777777" w:rsidR="009E34BE" w:rsidRDefault="009E34BE" w:rsidP="00E662BC"/>
  <w:p w14:paraId="76862F4B" w14:textId="77777777" w:rsidR="009E34BE" w:rsidRDefault="009E34BE" w:rsidP="00E662BC"/>
  <w:p w14:paraId="14D15971" w14:textId="77777777" w:rsidR="009E34BE" w:rsidRDefault="009E34BE" w:rsidP="00E662BC"/>
  <w:p w14:paraId="3E610E01" w14:textId="77777777" w:rsidR="009E34BE" w:rsidRDefault="009E34BE" w:rsidP="00E662BC"/>
  <w:p w14:paraId="2C6320EB" w14:textId="77777777" w:rsidR="009E34BE" w:rsidRDefault="009E34BE" w:rsidP="00E662BC"/>
  <w:p w14:paraId="71F2A811" w14:textId="77777777" w:rsidR="009E34BE" w:rsidRDefault="009E34BE" w:rsidP="00E662BC"/>
  <w:p w14:paraId="05268612" w14:textId="77777777" w:rsidR="009E34BE" w:rsidRDefault="009E34BE" w:rsidP="00E662BC"/>
  <w:p w14:paraId="31F2179D" w14:textId="77777777" w:rsidR="009E34BE" w:rsidRDefault="009E34BE" w:rsidP="00E662BC"/>
  <w:p w14:paraId="2F80A8EB" w14:textId="77777777" w:rsidR="009E34BE" w:rsidRDefault="009E34BE" w:rsidP="00E662BC"/>
  <w:p w14:paraId="75DD12C3" w14:textId="77777777" w:rsidR="009E34BE" w:rsidRDefault="009E34BE" w:rsidP="00E662BC"/>
  <w:p w14:paraId="3D25C969" w14:textId="77777777" w:rsidR="009E34BE" w:rsidRDefault="009E34BE" w:rsidP="00E662BC"/>
  <w:p w14:paraId="6DACA3AC" w14:textId="77777777" w:rsidR="009E34BE" w:rsidRDefault="009E34BE" w:rsidP="00E662BC"/>
  <w:p w14:paraId="130FF838" w14:textId="77777777" w:rsidR="009E34BE" w:rsidRDefault="009E34BE" w:rsidP="00E662BC"/>
  <w:p w14:paraId="66B24433" w14:textId="77777777" w:rsidR="009E34BE" w:rsidRDefault="009E34BE" w:rsidP="00E662BC"/>
  <w:p w14:paraId="5FEF39C8" w14:textId="77777777" w:rsidR="009E34BE" w:rsidRDefault="009E34BE" w:rsidP="00E662BC"/>
  <w:p w14:paraId="7788A504" w14:textId="77777777" w:rsidR="009E34BE" w:rsidRDefault="009E34BE" w:rsidP="00E662BC"/>
  <w:p w14:paraId="502F71DA" w14:textId="77777777" w:rsidR="009E34BE" w:rsidRDefault="009E34BE" w:rsidP="00E662BC"/>
  <w:p w14:paraId="472FAB83" w14:textId="77777777" w:rsidR="009E34BE" w:rsidRDefault="009E34BE" w:rsidP="00E662BC"/>
  <w:p w14:paraId="0AD388F9" w14:textId="77777777" w:rsidR="009E34BE" w:rsidRDefault="009E34BE" w:rsidP="00E662BC"/>
  <w:p w14:paraId="703A7DC3" w14:textId="77777777" w:rsidR="009E34BE" w:rsidRDefault="009E34BE" w:rsidP="00E662BC"/>
  <w:p w14:paraId="0EF7A2B8" w14:textId="77777777" w:rsidR="009E34BE" w:rsidRDefault="009E34BE" w:rsidP="00E662BC"/>
  <w:p w14:paraId="4D2A3081" w14:textId="77777777" w:rsidR="009E34BE" w:rsidRDefault="009E34BE" w:rsidP="00E662BC"/>
  <w:p w14:paraId="66939F86" w14:textId="77777777" w:rsidR="009E34BE" w:rsidRDefault="009E34BE" w:rsidP="00E662BC"/>
  <w:p w14:paraId="485BCFA4" w14:textId="77777777" w:rsidR="009E34BE" w:rsidRDefault="009E34BE" w:rsidP="00E662BC"/>
  <w:p w14:paraId="05399901" w14:textId="77777777" w:rsidR="009E34BE" w:rsidRDefault="009E34BE" w:rsidP="00E662BC"/>
  <w:p w14:paraId="0DAF6759" w14:textId="77777777" w:rsidR="009E34BE" w:rsidRDefault="009E34BE" w:rsidP="00E662BC"/>
  <w:p w14:paraId="1D1C8CB6" w14:textId="77777777" w:rsidR="009E34BE" w:rsidRDefault="009E34BE" w:rsidP="00E662BC"/>
  <w:p w14:paraId="6B4EF19D" w14:textId="77777777" w:rsidR="009E34BE" w:rsidRDefault="009E34BE" w:rsidP="00E662BC"/>
  <w:p w14:paraId="4E980986" w14:textId="77777777" w:rsidR="009E34BE" w:rsidRDefault="009E34BE" w:rsidP="00E662BC"/>
  <w:p w14:paraId="39B22C54" w14:textId="77777777" w:rsidR="009E34BE" w:rsidRDefault="009E34BE" w:rsidP="00E662BC"/>
  <w:p w14:paraId="035B5368" w14:textId="77777777" w:rsidR="009E34BE" w:rsidRDefault="009E34BE" w:rsidP="00E662BC"/>
  <w:p w14:paraId="619B7BCB" w14:textId="77777777" w:rsidR="009E34BE" w:rsidRDefault="009E34BE" w:rsidP="00E662BC"/>
  <w:p w14:paraId="24E911BC" w14:textId="77777777" w:rsidR="009E34BE" w:rsidRDefault="009E34BE" w:rsidP="00E662BC"/>
  <w:p w14:paraId="1C5A1DDC" w14:textId="77777777" w:rsidR="009E34BE" w:rsidRDefault="009E34BE" w:rsidP="00E662BC"/>
  <w:p w14:paraId="48383C1D" w14:textId="77777777" w:rsidR="009E34BE" w:rsidRDefault="009E34BE" w:rsidP="00E662BC"/>
  <w:p w14:paraId="30671168" w14:textId="77777777" w:rsidR="009E34BE" w:rsidRDefault="009E34BE" w:rsidP="00E662BC"/>
  <w:p w14:paraId="7D1399B2" w14:textId="77777777" w:rsidR="009E34BE" w:rsidRDefault="009E34BE" w:rsidP="00E662BC"/>
  <w:p w14:paraId="73FC3679" w14:textId="77777777" w:rsidR="009E34BE" w:rsidRDefault="009E34BE" w:rsidP="00E662BC"/>
  <w:p w14:paraId="2DC2C70E" w14:textId="77777777" w:rsidR="009E34BE" w:rsidRDefault="009E34BE" w:rsidP="00E662BC"/>
  <w:p w14:paraId="245B2ABF" w14:textId="77777777" w:rsidR="009E34BE" w:rsidRDefault="009E34BE" w:rsidP="00E662BC"/>
  <w:p w14:paraId="58839FE0" w14:textId="77777777" w:rsidR="009E34BE" w:rsidRDefault="009E34BE" w:rsidP="00E662BC"/>
  <w:p w14:paraId="4C9940F2" w14:textId="77777777" w:rsidR="009E34BE" w:rsidRDefault="009E34BE" w:rsidP="00E662BC"/>
  <w:p w14:paraId="2E5D6552" w14:textId="77777777" w:rsidR="009E34BE" w:rsidRDefault="009E34BE" w:rsidP="00E662BC"/>
  <w:p w14:paraId="5004D9B9" w14:textId="77777777" w:rsidR="009E34BE" w:rsidRDefault="009E34BE" w:rsidP="00E662BC"/>
  <w:p w14:paraId="65216D5D" w14:textId="77777777" w:rsidR="009E34BE" w:rsidRDefault="009E34BE" w:rsidP="00E662BC"/>
  <w:p w14:paraId="4E6D7CD9" w14:textId="77777777" w:rsidR="009E34BE" w:rsidRDefault="009E34BE" w:rsidP="00E662BC"/>
  <w:p w14:paraId="595B7888" w14:textId="77777777" w:rsidR="009E34BE" w:rsidRDefault="009E34BE" w:rsidP="00E662BC"/>
  <w:p w14:paraId="252BE23C" w14:textId="77777777" w:rsidR="009E34BE" w:rsidRDefault="009E34BE" w:rsidP="00E662BC"/>
  <w:p w14:paraId="1F92CFB2" w14:textId="77777777" w:rsidR="009E34BE" w:rsidRDefault="009E34BE" w:rsidP="00E662BC"/>
  <w:p w14:paraId="5E36A678" w14:textId="77777777" w:rsidR="009E34BE" w:rsidRDefault="009E34BE" w:rsidP="00E662BC"/>
  <w:p w14:paraId="719D3C62" w14:textId="77777777" w:rsidR="009E34BE" w:rsidRDefault="009E34BE" w:rsidP="00E662BC"/>
  <w:p w14:paraId="38225FEE" w14:textId="77777777" w:rsidR="009E34BE" w:rsidRDefault="009E34BE" w:rsidP="00E662BC"/>
  <w:p w14:paraId="19C70FB2" w14:textId="77777777" w:rsidR="009E34BE" w:rsidRDefault="009E34BE" w:rsidP="00E662BC"/>
  <w:p w14:paraId="04B1D82A" w14:textId="77777777" w:rsidR="009E34BE" w:rsidRDefault="009E34BE" w:rsidP="00E662BC"/>
  <w:p w14:paraId="35BE7516" w14:textId="77777777" w:rsidR="009E34BE" w:rsidRDefault="009E34BE" w:rsidP="00E662BC"/>
  <w:p w14:paraId="669E9ED0" w14:textId="77777777" w:rsidR="009E34BE" w:rsidRDefault="009E34BE" w:rsidP="00E662BC"/>
  <w:p w14:paraId="6E3F78E3" w14:textId="77777777" w:rsidR="009E34BE" w:rsidRDefault="009E34BE" w:rsidP="00E662BC"/>
  <w:p w14:paraId="140D88D0" w14:textId="77777777" w:rsidR="009E34BE" w:rsidRDefault="009E34BE" w:rsidP="00E662BC"/>
  <w:p w14:paraId="66466036" w14:textId="77777777" w:rsidR="009E34BE" w:rsidRDefault="009E34BE" w:rsidP="00E662BC"/>
  <w:p w14:paraId="34E5F0DA" w14:textId="77777777" w:rsidR="009E34BE" w:rsidRDefault="009E34BE" w:rsidP="00E662BC"/>
  <w:p w14:paraId="7455B0FC" w14:textId="77777777" w:rsidR="009E34BE" w:rsidRDefault="009E34BE" w:rsidP="00E662BC"/>
  <w:p w14:paraId="1673B2EE" w14:textId="77777777" w:rsidR="009E34BE" w:rsidRDefault="009E34BE" w:rsidP="00E662BC"/>
  <w:p w14:paraId="6FA3FFD8" w14:textId="77777777" w:rsidR="009E34BE" w:rsidRDefault="009E34BE" w:rsidP="00E662BC"/>
  <w:p w14:paraId="019AE1D5" w14:textId="77777777" w:rsidR="009E34BE" w:rsidRDefault="009E34BE" w:rsidP="00E662BC"/>
  <w:p w14:paraId="2DD64C45" w14:textId="77777777" w:rsidR="009E34BE" w:rsidRDefault="009E34BE" w:rsidP="00E662BC"/>
  <w:p w14:paraId="1138CD22" w14:textId="77777777" w:rsidR="009E34BE" w:rsidRDefault="009E34BE" w:rsidP="00E662BC"/>
  <w:p w14:paraId="4B225D11" w14:textId="77777777" w:rsidR="009E34BE" w:rsidRDefault="009E34BE" w:rsidP="00E662BC"/>
  <w:p w14:paraId="005930DB" w14:textId="77777777" w:rsidR="009E34BE" w:rsidRDefault="009E34BE" w:rsidP="00E662BC"/>
  <w:p w14:paraId="78B3EAEA" w14:textId="77777777" w:rsidR="009E34BE" w:rsidRDefault="009E34BE" w:rsidP="00E662BC"/>
  <w:p w14:paraId="29481D67" w14:textId="77777777" w:rsidR="009E34BE" w:rsidRDefault="009E34BE" w:rsidP="00E662BC"/>
  <w:p w14:paraId="4E9CCD29" w14:textId="77777777" w:rsidR="009E34BE" w:rsidRDefault="009E34BE" w:rsidP="00E662BC"/>
  <w:p w14:paraId="70778871" w14:textId="77777777" w:rsidR="009E34BE" w:rsidRDefault="009E34BE" w:rsidP="00E662BC"/>
  <w:p w14:paraId="34BA3C21" w14:textId="77777777" w:rsidR="009E34BE" w:rsidRDefault="009E34BE" w:rsidP="00E662BC"/>
  <w:p w14:paraId="335F5F4D" w14:textId="77777777" w:rsidR="00B42B8C" w:rsidRDefault="00B42B8C" w:rsidP="00E662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2F5C" w14:textId="5BB321E0" w:rsidR="009E34BE" w:rsidRDefault="009E34BE" w:rsidP="008B5E83">
    <w:pPr>
      <w:pStyle w:val="Koptekst"/>
      <w:tabs>
        <w:tab w:val="left" w:pos="0"/>
      </w:tabs>
      <w:jc w:val="right"/>
    </w:pPr>
  </w:p>
  <w:p w14:paraId="2CEBB85C" w14:textId="6B24E3D4" w:rsidR="009E34BE" w:rsidRDefault="009E34BE" w:rsidP="00E662BC"/>
  <w:p w14:paraId="6A0C7663" w14:textId="5956D146" w:rsidR="009E34BE" w:rsidRDefault="00B67EE5" w:rsidP="00E662BC">
    <w:r>
      <w:rPr>
        <w:noProof/>
      </w:rPr>
      <w:drawing>
        <wp:inline distT="0" distB="0" distL="0" distR="0" wp14:anchorId="72A75726" wp14:editId="18C73C27">
          <wp:extent cx="2284809" cy="641350"/>
          <wp:effectExtent l="0" t="0" r="1270" b="6350"/>
          <wp:docPr id="176315020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150201" name="Graphic 1763150201"/>
                  <pic:cNvPicPr/>
                </pic:nvPicPr>
                <pic:blipFill>
                  <a:blip r:embed="rId1">
                    <a:extLst>
                      <a:ext uri="{96DAC541-7B7A-43D3-8B79-37D633B846F1}">
                        <asvg:svgBlip xmlns:asvg="http://schemas.microsoft.com/office/drawing/2016/SVG/main" r:embed="rId2"/>
                      </a:ext>
                    </a:extLst>
                  </a:blip>
                  <a:stretch>
                    <a:fillRect/>
                  </a:stretch>
                </pic:blipFill>
                <pic:spPr>
                  <a:xfrm>
                    <a:off x="0" y="0"/>
                    <a:ext cx="2288655" cy="642430"/>
                  </a:xfrm>
                  <a:prstGeom prst="rect">
                    <a:avLst/>
                  </a:prstGeom>
                </pic:spPr>
              </pic:pic>
            </a:graphicData>
          </a:graphic>
        </wp:inline>
      </w:drawing>
    </w:r>
  </w:p>
  <w:p w14:paraId="7B26B36A" w14:textId="0A3AA881" w:rsidR="009E34BE" w:rsidRDefault="00FC7DFB" w:rsidP="00745852">
    <w:pPr>
      <w:pStyle w:val="Kop2zondernummerEmtio"/>
    </w:pPr>
    <w:r>
      <w:t xml:space="preserve">Bijlage </w:t>
    </w:r>
    <w:r w:rsidR="00B67EE5">
      <w:t>6.</w:t>
    </w:r>
    <w:r w:rsidR="001E68B6">
      <w:t>8</w:t>
    </w:r>
  </w:p>
  <w:p w14:paraId="16BDE897" w14:textId="77777777" w:rsidR="009E34BE" w:rsidRDefault="009E34BE" w:rsidP="00E662BC"/>
  <w:p w14:paraId="0E909EBB" w14:textId="77777777" w:rsidR="009E34BE" w:rsidRDefault="009E34BE" w:rsidP="00E662BC"/>
  <w:p w14:paraId="2B77DCF2" w14:textId="77777777" w:rsidR="00B42B8C" w:rsidRDefault="00B42B8C" w:rsidP="00E662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1EB2" w14:textId="77777777" w:rsidR="009E34BE" w:rsidRDefault="00087911"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8240;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87911"/>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E68B6"/>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273A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A2B"/>
    <w:rsid w:val="002A2E44"/>
    <w:rsid w:val="002A3D57"/>
    <w:rsid w:val="002A4FCD"/>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371B"/>
    <w:rsid w:val="002E68CD"/>
    <w:rsid w:val="002F0003"/>
    <w:rsid w:val="002F0CF8"/>
    <w:rsid w:val="002F0DD5"/>
    <w:rsid w:val="002F1D47"/>
    <w:rsid w:val="002F678C"/>
    <w:rsid w:val="002F6852"/>
    <w:rsid w:val="002F7B77"/>
    <w:rsid w:val="00301553"/>
    <w:rsid w:val="00305208"/>
    <w:rsid w:val="003063C0"/>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3A9C"/>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1DB6"/>
    <w:rsid w:val="0041674F"/>
    <w:rsid w:val="0042064D"/>
    <w:rsid w:val="0042594D"/>
    <w:rsid w:val="00441382"/>
    <w:rsid w:val="00442381"/>
    <w:rsid w:val="004455FE"/>
    <w:rsid w:val="00451FDB"/>
    <w:rsid w:val="00454BB2"/>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2A16"/>
    <w:rsid w:val="004940E2"/>
    <w:rsid w:val="00495327"/>
    <w:rsid w:val="004B2C90"/>
    <w:rsid w:val="004B2E2C"/>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7A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0152"/>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73325"/>
    <w:rsid w:val="009819EC"/>
    <w:rsid w:val="0099179C"/>
    <w:rsid w:val="009A388E"/>
    <w:rsid w:val="009A640A"/>
    <w:rsid w:val="009C1976"/>
    <w:rsid w:val="009C2F9E"/>
    <w:rsid w:val="009D59BA"/>
    <w:rsid w:val="009D5AE2"/>
    <w:rsid w:val="009E34BE"/>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C2740"/>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30352"/>
    <w:rsid w:val="00B307F6"/>
    <w:rsid w:val="00B31FBB"/>
    <w:rsid w:val="00B32813"/>
    <w:rsid w:val="00B346DF"/>
    <w:rsid w:val="00B42B8C"/>
    <w:rsid w:val="00B45575"/>
    <w:rsid w:val="00B460C2"/>
    <w:rsid w:val="00B46842"/>
    <w:rsid w:val="00B47460"/>
    <w:rsid w:val="00B55C9B"/>
    <w:rsid w:val="00B63EB9"/>
    <w:rsid w:val="00B665FD"/>
    <w:rsid w:val="00B66725"/>
    <w:rsid w:val="00B67EE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43E0"/>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27D4"/>
    <w:rsid w:val="00E53E6F"/>
    <w:rsid w:val="00E562C6"/>
    <w:rsid w:val="00E56EFE"/>
    <w:rsid w:val="00E60CE6"/>
    <w:rsid w:val="00E61D02"/>
    <w:rsid w:val="00E62D48"/>
    <w:rsid w:val="00E6431C"/>
    <w:rsid w:val="00E64BFF"/>
    <w:rsid w:val="00E6544C"/>
    <w:rsid w:val="00E65900"/>
    <w:rsid w:val="00E65D32"/>
    <w:rsid w:val="00E662BC"/>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7E4"/>
    <w:rsid w:val="00EB28CC"/>
    <w:rsid w:val="00EB7C66"/>
    <w:rsid w:val="00EB7ECE"/>
    <w:rsid w:val="00EC0C8E"/>
    <w:rsid w:val="00EC42E3"/>
    <w:rsid w:val="00EC6A07"/>
    <w:rsid w:val="00EC72BE"/>
    <w:rsid w:val="00EC7517"/>
    <w:rsid w:val="00ED19D9"/>
    <w:rsid w:val="00ED3490"/>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63B3"/>
    <w:rsid w:val="00FE1BFD"/>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E662BC"/>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5315667154DBA438FD3D6CFC1E1B0BA" ma:contentTypeVersion="4" ma:contentTypeDescription="Create a new document." ma:contentTypeScope="" ma:versionID="076cbd67dae075d2465dbba6aee6cb84">
  <xsd:schema xmlns:xsd="http://www.w3.org/2001/XMLSchema" xmlns:xs="http://www.w3.org/2001/XMLSchema" xmlns:p="http://schemas.microsoft.com/office/2006/metadata/properties" xmlns:ns2="21218116-fb25-41fe-951c-abfb22a7f909" targetNamespace="http://schemas.microsoft.com/office/2006/metadata/properties" ma:root="true" ma:fieldsID="27d49ad53a335b4ed7567bf15109d41b" ns2:_="">
    <xsd:import namespace="21218116-fb25-41fe-951c-abfb22a7f9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218116-fb25-41fe-951c-abfb22a7f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3CDB7A-F280-4C3A-9203-04BA4B733B2A}">
  <ds:schemaRefs>
    <ds:schemaRef ds:uri="http://www.w3.org/XML/1998/namespace"/>
    <ds:schemaRef ds:uri="21218116-fb25-41fe-951c-abfb22a7f909"/>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3.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4.xml><?xml version="1.0" encoding="utf-8"?>
<ds:datastoreItem xmlns:ds="http://schemas.openxmlformats.org/officeDocument/2006/customXml" ds:itemID="{1C93D45B-68A1-4E68-899B-6DB49F28F68C}"/>
</file>

<file path=docProps/app.xml><?xml version="1.0" encoding="utf-8"?>
<Properties xmlns="http://schemas.openxmlformats.org/officeDocument/2006/extended-properties" xmlns:vt="http://schemas.openxmlformats.org/officeDocument/2006/docPropsVTypes">
  <Template>Normal.dotm</Template>
  <TotalTime>5</TotalTime>
  <Pages>1</Pages>
  <Words>129</Words>
  <Characters>752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12</cp:revision>
  <dcterms:created xsi:type="dcterms:W3CDTF">2025-03-20T10:41:00Z</dcterms:created>
  <dcterms:modified xsi:type="dcterms:W3CDTF">2025-03-20T14:33:00Z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0x010100B5315667154DBA438FD3D6CFC1E1B0BA</vt:lpwstr>
  </property>
</Properties>
</file>